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28925080" name="019efa63-f923-7822-ada6-0c075ed8b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445837" name="019efa63-f923-7822-ada6-0c075ed8b7a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62297840" name="019efa64-19e1-7af7-8741-d31bf1340d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954472" name="019efa64-19e1-7af7-8741-d31bf1340d7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Boden/Wand/Decke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266190"/>
                  <wp:effectExtent l="0" t="0" r="0" b="0"/>
                  <wp:docPr id="1849261381" name="019efa7b-a642-754f-b990-f4789297f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638163" name="019efa7b-a642-754f-b990-f4789297fa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26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7439369" name="019efa7b-c3e7-73a8-9ba7-2ed4d496ec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522460" name="019efa7b-c3e7-73a8-9ba7-2ed4d496eca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175198419" name="019efa7d-273e-72b4-b420-5af1fbbe82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714847" name="019efa7d-273e-72b4-b420-5af1fbbe82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90364"/>
                  <wp:effectExtent l="0" t="0" r="0" b="0"/>
                  <wp:docPr id="1200879704" name="019efa7d-61ce-7f7c-9004-83e4f4370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986211" name="019efa7d-61ce-7f7c-9004-83e4f43708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90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